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65559246" name="01a03e2d-9b07-74e1-b998-7aa77be209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332441" name="01a03e2d-9b07-74e1-b998-7aa77be2098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19652266" name="01a03e2a-3a45-7066-bf40-611ee39c4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81854" name="01a03e2a-3a45-7066-bf40-611ee39c43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56093432" name="01a03e2e-8de2-7519-ae9e-8b3c6bb04e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748457" name="01a03e2e-8de2-7519-ae9e-8b3c6bb04ef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79711426" name="01a03e28-2ff8-79ae-bdf7-8d53c9f8ba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2529510" name="01a03e28-2ff8-79ae-bdf7-8d53c9f8ba5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69166574" name="01a03e2b-2cd9-7e9e-84c6-3dbaaef04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974026" name="01a03e2b-2cd9-7e9e-84c6-3dbaaef04ae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8383428" name="01a03e2f-f5fc-73b7-83b4-43e2bdf105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99920" name="01a03e2f-f5fc-73b7-83b4-43e2bdf105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01970809" name="01a03e29-30e9-7b3c-af08-4e39343a8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983161" name="01a03e29-30e9-7b3c-af08-4e39343a82f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1510544" name="01a03e2d-02b6-7386-a71c-6f2c2e7e8c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829977" name="01a03e2d-02b6-7386-a71c-6f2c2e7e8c8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47308223" name="01a03e2f-3234-77cd-bf42-bcd7a62d87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1945557" name="01a03e2f-3234-77cd-bf42-bcd7a62d87e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03867255" name="01a03e32-0951-702f-9180-d0fa7f8d76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4849649" name="01a03e32-0951-702f-9180-d0fa7f8d76a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39636725" name="01a03e27-11bf-760e-88f9-bb4fc6ba0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405106" name="01a03e27-11bf-760e-88f9-bb4fc6ba0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Küche/ 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23565887" name="01a03e38-7b56-7c35-acfb-a45b74b26a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542847" name="01a03e38-7b56-7c35-acfb-a45b74b26a9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